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Haus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3390631" name="7c9f4c90-282d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28379" name="7c9f4c90-282d-11f1-ad9b-ed6a03895e7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0426452" name="84df92c0-282d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951013" name="84df92c0-282d-11f1-ad9b-ed6a03895e7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Haus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Oelofen</w:t>
            </w:r>
          </w:p>
          <w:p>
            <w:pPr>
              <w:spacing w:before="0" w:after="0"/>
            </w:pPr>
            <w:r>
              <w:t>FZ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3926097" name="7c714cd0-282f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220135" name="7c714cd0-282f-11f1-ad9b-ed6a03895e7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1254718" name="83812950-282f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472456" name="83812950-282f-11f1-ad9b-ed6a03895e7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Stube</w:t>
            </w:r>
          </w:p>
          <w:p>
            <w:pPr>
              <w:spacing w:before="0" w:after="0"/>
            </w:pPr>
            <w:r>
              <w:t>Kachelofen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4672432" name="85bcb2b0-2835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715615" name="85bcb2b0-2835-11f1-ad9b-ed6a03895e7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6555117" name="8ebd1490-2835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072862" name="8ebd1490-2835-11f1-ad9b-ed6a03895e7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Elektroofen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6329001" name="2072b750-2836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444260" name="2072b750-2836-11f1-ad9b-ed6a03895e7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5177103" name="283716c0-2836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112761" name="283716c0-2836-11f1-ad9b-ed6a03895e7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764833" name="0ec6c2f0-2839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176893" name="0ec6c2f0-2839-11f1-ad9b-ed6a03895e7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574372" name="13fc8840-2839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6009827" name="13fc8840-2839-11f1-ad9b-ed6a03895e7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6398059" name="bc4b3b90-2839-11f1-b185-dbbdff9070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9612484" name="bc4b3b90-2839-11f1-b185-dbbdff90705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5855101" name="c54f9510-2839-11f1-b185-dbbdff9070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6999412" name="c54f9510-2839-11f1-b185-dbbdff90705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817</w:t>
          </w:r>
        </w:p>
        <w:p>
          <w:pPr>
            <w:spacing w:before="0" w:after="0"/>
          </w:pPr>
          <w:r>
            <w:t>DN 817 Voia Pintga 12, 7084 Brienz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